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Geschoss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Fenster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207243835" name="019f36a7-6caa-7c3d-85f5-f9846dab48b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0176247" name="019f36a7-6caa-7c3d-85f5-f9846dab48b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17424322" name="019f36a7-a48e-7109-a6eb-eaf64cf4e49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2714611" name="019f36a7-a48e-7109-a6eb-eaf64cf4e49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Türblatt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08097637" name="019f36a8-e994-7960-bb80-272f948e64c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1122879" name="019f36a8-e994-7960-bb80-272f948e64c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57601539" name="019f36a9-4a1d-7796-8fe7-a12b243f9a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2012738" name="019f36a9-4a1d-7796-8fe7-a12b243f9a7a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UG-DG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00948341" name="019f36ab-eba6-7123-b5e4-482ec3a7bdb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0109760" name="019f36ab-eba6-7123-b5e4-482ec3a7bdbb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53348097" name="019f36ac-6b71-7fd7-a4ff-c0bd8c79508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417496" name="019f36ac-6b71-7fd7-a4ff-c0bd8c79508a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71300581" name="019f36ff-bca2-77e7-93b2-93cffd5b310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6721242" name="019f36ff-bca2-77e7-93b2-93cffd5b310d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84323895" name="019f36ff-e7c3-7b4b-8698-9ef25e20bd4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1763991" name="019f36ff-e7c3-7b4b-8698-9ef25e20bd45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36407409" name="019f3709-6855-76f6-aab6-bfe698f3a78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1035369" name="019f3709-6855-76f6-aab6-bfe698f3a78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9192983" name="019f3709-abbe-7e88-877a-f4ad0a71abf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0262892" name="019f3709-abbe-7e88-877a-f4ad0a71abfe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Neuer Weg 10, 4114 Hofstetten-Flüh</w:t>
          </w:r>
        </w:p>
        <w:p>
          <w:pPr>
            <w:spacing w:before="0" w:after="0"/>
          </w:pPr>
          <w:r>
            <w:t>DN 1036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